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1481068" name="ff419e70-16dd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859129" name="ff419e70-16dd-11f1-aacb-e96c476e427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5439604" name="732aeda0-16de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567104" name="732aeda0-16de-11f1-aacb-e96c476e427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Treppenhaus/ alle Schlafzimmer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6642308" name="5d1177e0-16df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35000" name="5d1177e0-16df-11f1-aacb-e96c476e427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-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8450787" name="c13685d0-16df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312294" name="c13685d0-16df-11f1-aacb-e96c476e427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-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9328252" name="ec306a30-16df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638018" name="ec306a30-16df-11f1-aacb-e96c476e427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8591012" name="43b92ad0-16e0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503693" name="43b92ad0-16e0-11f1-aacb-e96c476e427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8707558" name="59b0f250-16e0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995259" name="59b0f250-16e0-11f1-aacb-e96c476e427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5991072" name="6bc9aae0-16e0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787257" name="6bc9aae0-16e0-11f1-aacb-e96c476e427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2516912" name="103a1290-16e1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693613" name="103a1290-16e1-11f1-aacb-e96c476e427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8852784" name="2432aeb0-16e1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811204" name="2432aeb0-16e1-11f1-aacb-e96c476e427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228437" name="1ecc1ff0-16e2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611795" name="1ecc1ff0-16e2-11f1-aacb-e96c476e427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1933601" name="2f575ab0-16e2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910266" name="2f575ab0-16e2-11f1-aacb-e96c476e427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7247414" name="3c6bbe30-16e2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782336" name="3c6bbe30-16e2-11f1-aacb-e96c476e427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2652118" name="08b4cd1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765075" name="08b4cd10-16e3-11f1-aacb-e96c476e427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7030147" name="1fec197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407151" name="1fec1970-16e3-11f1-aacb-e96c476e427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7100173" name="355bec4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911886" name="355bec40-16e3-11f1-aacb-e96c476e427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5936211" name="798ce4a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020904" name="798ce4a0-16e3-11f1-aacb-e96c476e427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0845626" name="9347a79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6870630" name="9347a790-16e3-11f1-aacb-e96c476e427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0077908" name="0ec804a0-16e4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723467" name="0ec804a0-16e4-11f1-aacb-e96c476e427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9094671" name="455c2fa0-16e4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842739" name="455c2fa0-16e4-11f1-aacb-e96c476e427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066972" name="21819ba0-16e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102268" name="21819ba0-16e5-11f1-aacb-e96c476e427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1164317" name="377bad10-16e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229216" name="377bad10-16e5-11f1-aacb-e96c476e427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0961182" name="46c20bc0-16e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919275" name="46c20bc0-16e5-11f1-aacb-e96c476e427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Einlieger Wohnung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3554452" name="a7bb5530-16e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885637" name="a7bb5530-16e5-11f1-aacb-e96c476e427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Einliger Wohnung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6983608" name="32e89af0-16e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585918" name="32e89af0-16e6-11f1-aacb-e96c476e427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Einlieger Wohnung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041062" name="54c26070-16e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137441" name="54c26070-16e6-11f1-aacb-e96c476e427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Einlieger Wohnung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8587624" name="9f02dc50-16e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045214" name="9f02dc50-16e6-11f1-aacb-e96c476e427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Gesamte Einlieger Wohnung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0029834" name="321ec5d0-16e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338229" name="321ec5d0-16e7-11f1-aacb-e96c476e427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1580447" name="6eb09a00-16e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5060251" name="6eb09a00-16e7-11f1-aacb-e96c476e427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4740765" name="058daa30-16e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382591" name="058daa30-16e8-11f1-aacb-e96c476e427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- OG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4963886" name="4e4b0880-16e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478205" name="4e4b0880-16e8-11f1-aacb-e96c476e427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Dach / Wand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/ Wand </w:t>
            </w:r>
          </w:p>
        </w:tc>
        <w:tc>
          <w:p>
            <w:pPr>
              <w:spacing w:before="0" w:after="0" w:line="240" w:lineRule="auto"/>
            </w:pPr>
            <w:r>
              <w:t>Wand / 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5795363" name="af4b56d0-16e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886226" name="af4b56d0-16e8-11f1-aacb-e96c476e427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Bächlenweg 18, 5630 Muri</w:t>
          </w:r>
        </w:p>
        <w:p>
          <w:pPr>
            <w:spacing w:before="0" w:after="0"/>
          </w:pPr>
          <w:r>
            <w:t>702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